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8872096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972457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2362067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600404" name="938c57d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6480568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0520133" name="82c21b70-da85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0076923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5588960" name="03585260-da89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8122080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5815374" name="eb86c500-da8c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5477665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052409" name="a21483b0-da8e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 Sockel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0919204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076456" name="e5444dd0-da90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4952067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38716" name="3cfd9450-da91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p>
            <w:pPr>
              <w:spacing w:before="0" w:after="0" w:line="240" w:lineRule="auto"/>
            </w:pPr>
            <w:r>
              <w:t>Gipsbinde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2251373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53910" name="1bc033b0-da82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9987107" name="805ae6d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1287556" name="805ae6d0-da82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9655255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0243333" name="ca4c14c0-da83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1583723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782317" name="14ebf510-da8c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2360736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8240984" name="4a34fc10-da84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0156778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7019747" name="35a7f2b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5602619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9138000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1291964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662309" name="40846ac0-da89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0849028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685816" name="13f51c80-da8d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5069960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5612508" name="07516a40-da8f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Parkett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5231119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458603" name="2a10a760-da87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2283683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0929298" name="bdf40a2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5614361" name="eb1a27e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244706" name="eb1a27e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2325971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4223697" name="8bb3fa30-da8c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1801120" name="58c876c0-da8a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9208158" name="58c876c0-da8a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Lampenaufhängung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5626926" name="d014adc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627801" name="d014adc0-da8f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/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